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8014920" name="e7ce0c90-16a9-11f0-993c-4790c4a3f7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8136772" name="e7ce0c90-16a9-11f0-993c-4790c4a3f79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74613744" name="f24975b0-16a9-11f0-a287-8503fa158b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31874" name="f24975b0-16a9-11f0-a287-8503fa158b6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Faserzementrohr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079871" name="b0f9c720-16b0-11f0-8420-eb362d7b216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9211333" name="b0f9c720-16b0-11f0-8420-eb362d7b216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4584644" name="b4862230-16b0-11f0-bc10-8773eb1f39f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8255708" name="b4862230-16b0-11f0-bc10-8773eb1f39f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VM-28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73512697" name="ee273ae0-16b7-11f0-923d-8bcfb236234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873987" name="ee273ae0-16b7-11f0-923d-8bcfb236234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91992226" name="f6960b20-16b7-11f0-b551-6be11d6a6e9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5061178" name="f6960b20-16b7-11f0-b551-6be11d6a6e9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Türblätter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17260507" name="2b253e60-16b8-11f0-b669-159343a4ec2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6870062" name="2b253e60-16b8-11f0-b669-159343a4ec21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73862953" name="3446e3e0-16b8-11f0-9084-c9e0e53727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2490149" name="3446e3e0-16b8-11f0-9084-c9e0e537278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Fensterkitt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VM-33</w:t>
            </w:r>
          </w:p>
          <w:p>
            <w:pPr>
              <w:spacing w:before="0" w:after="0"/>
            </w:pPr>
            <w:r>
              <w:t>Febsterkitt </w:t>
            </w:r>
          </w:p>
          <w:p>
            <w:pPr>
              <w:spacing w:before="0" w:after="0"/>
            </w:pPr>
            <w:r>
              <w:t>Fensterflügel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41708351" name="bec3f700-16b9-11f0-808e-efe6efd0c70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7856735" name="bec3f700-16b9-11f0-808e-efe6efd0c701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54716700" name="c16b2230-16b9-11f0-ab61-c396503c384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7419745" name="c16b2230-16b9-11f0-ab61-c396503c3843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VM-35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0790429" name="1dade870-16ba-11f0-9e3b-05e1217f497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3414308" name="1dade870-16ba-11f0-9e3b-05e1217f4976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93401641" name="2140fa40-16ba-11f0-9bd1-55731cb1ee8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9928651" name="2140fa40-16ba-11f0-9bd1-55731cb1ee82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Turmstrasse 23, 8400 Winterthur</w:t>
          </w:r>
        </w:p>
        <w:p>
          <w:pPr>
            <w:spacing w:before="0" w:after="0"/>
          </w:pPr>
          <w:r>
            <w:t>235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